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Context Engine fixture DOCX</w:t>
      </w:r>
    </w:p>
    <w:p>
      <w:r>
        <w:t>This is a small fixture document used by tests/test_extraction.py.</w:t>
      </w:r>
    </w:p>
    <w:p>
      <w:r>
        <w:t>It has more than one paragraph so extraction has real content to find.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